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Bäder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767316" name="019e3ba4-83f5-7476-babc-417514b3d5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6094145" name="019e3ba4-83f5-7476-babc-417514b3d50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0516021" name="019e3ba4-aafe-78f3-8b61-2e724bbaad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811530" name="019e3ba4-aafe-78f3-8b61-2e724bbaadf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5721972" name="019e3ba9-e0e3-78da-ba6b-d2bbedbd26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817613" name="019e3ba9-e0e3-78da-ba6b-d2bbedbd26a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2415873" name="019e3baa-0ec6-7420-bb81-ae03be6628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131789" name="019e3baa-0ec6-7420-bb81-ae03be6628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5221831" name="019e3bab-3756-7d82-aed7-6a11c02f5c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0024734" name="019e3bab-3756-7d82-aed7-6a11c02f5c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612154" name="019e3bab-4ebe-757e-9ed2-649aecc594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9603109" name="019e3bab-4ebe-757e-9ed2-649aecc5944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0173808" name="019e3bac-0667-7a8f-a23c-34220307a2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4761257" name="019e3bac-0667-7a8f-a23c-34220307a2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7648047" name="019e3bac-1d1f-7c01-b069-069140303a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565597" name="019e3bac-1d1f-7c01-b069-069140303a7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5879462" name="019e3baf-b725-778c-aa1a-05991a4d67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952315" name="019e3baf-b725-778c-aa1a-05991a4d67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9755901" name="019e3baf-f24f-7744-8132-2b52b78e10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7039138" name="019e3baf-f24f-7744-8132-2b52b78e10e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4031179" name="019e3bb0-e438-7df7-abd5-3470e9ee17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3693455" name="019e3bb0-e438-7df7-abd5-3470e9ee178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5593271" name="019e3bb0-f3d2-78dd-a417-7328ad2964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6221409" name="019e3bb0-f3d2-78dd-a417-7328ad29645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1389357" name="019e3bb2-27ba-726f-bbda-ee2bc0ceab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0138303" name="019e3bb2-27ba-726f-bbda-ee2bc0ceab0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207535" name="019e3bb2-37e3-770f-932a-060f85630b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6715471" name="019e3bb2-37e3-770f-932a-060f85630bd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